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2F80" w14:textId="77777777" w:rsidR="00DD0355" w:rsidRDefault="00DD0355" w:rsidP="003C19FE">
      <w:pPr>
        <w:rPr>
          <w:b/>
          <w:bCs/>
          <w:sz w:val="40"/>
          <w:szCs w:val="40"/>
        </w:rPr>
      </w:pPr>
    </w:p>
    <w:p w14:paraId="58B90C0D" w14:textId="5BA76CB4" w:rsidR="003C19FE" w:rsidRPr="00FD0FAE" w:rsidRDefault="006D24A4" w:rsidP="003C19FE">
      <w:pPr>
        <w:rPr>
          <w:b/>
          <w:bCs/>
          <w:sz w:val="40"/>
          <w:szCs w:val="40"/>
        </w:rPr>
      </w:pPr>
      <w:r w:rsidRPr="137925FD">
        <w:rPr>
          <w:b/>
          <w:bCs/>
          <w:sz w:val="40"/>
          <w:szCs w:val="40"/>
        </w:rPr>
        <w:t xml:space="preserve">Bijlage 1 – </w:t>
      </w:r>
      <w:r w:rsidR="003C19FE" w:rsidRPr="137925FD">
        <w:rPr>
          <w:b/>
          <w:bCs/>
          <w:sz w:val="40"/>
          <w:szCs w:val="40"/>
        </w:rPr>
        <w:t>Inschrijvingsbiljet</w:t>
      </w:r>
      <w:r w:rsidRPr="137925FD">
        <w:rPr>
          <w:b/>
          <w:bCs/>
          <w:sz w:val="40"/>
          <w:szCs w:val="40"/>
        </w:rPr>
        <w:t xml:space="preserve"> </w:t>
      </w:r>
      <w:r w:rsidR="7466F32C" w:rsidRPr="00C47AB5">
        <w:rPr>
          <w:b/>
          <w:bCs/>
          <w:sz w:val="40"/>
          <w:szCs w:val="40"/>
        </w:rPr>
        <w:t>AI 202</w:t>
      </w:r>
      <w:r w:rsidR="00F04F1A" w:rsidRPr="00C47AB5">
        <w:rPr>
          <w:b/>
          <w:bCs/>
          <w:sz w:val="40"/>
          <w:szCs w:val="40"/>
        </w:rPr>
        <w:t>6</w:t>
      </w:r>
      <w:r w:rsidR="7466F32C" w:rsidRPr="00C47AB5">
        <w:rPr>
          <w:b/>
          <w:bCs/>
          <w:sz w:val="40"/>
          <w:szCs w:val="40"/>
        </w:rPr>
        <w:t>-0</w:t>
      </w:r>
      <w:r w:rsidR="00C47AB5" w:rsidRPr="00C47AB5">
        <w:rPr>
          <w:b/>
          <w:bCs/>
          <w:sz w:val="40"/>
          <w:szCs w:val="40"/>
        </w:rPr>
        <w:t>031</w:t>
      </w:r>
      <w:r w:rsidR="7466F32C" w:rsidRPr="137925FD">
        <w:rPr>
          <w:b/>
          <w:bCs/>
          <w:sz w:val="40"/>
          <w:szCs w:val="40"/>
        </w:rPr>
        <w:t xml:space="preserve">  </w:t>
      </w:r>
    </w:p>
    <w:p w14:paraId="4E1044A9" w14:textId="77777777" w:rsidR="00FD0FAE" w:rsidRDefault="00FD0FAE" w:rsidP="003C19FE"/>
    <w:p w14:paraId="6126DD7C" w14:textId="77777777" w:rsidR="003C19FE" w:rsidRPr="003C19FE" w:rsidRDefault="003C19FE" w:rsidP="003C19FE">
      <w:r w:rsidRPr="003C19FE">
        <w:t>De hierna te noemen inschrijver(s):</w:t>
      </w:r>
    </w:p>
    <w:p w14:paraId="2B0BD2F0" w14:textId="77777777" w:rsidR="00220940" w:rsidRDefault="00220940" w:rsidP="003C19FE"/>
    <w:p w14:paraId="7FA80272" w14:textId="77777777" w:rsidR="00FD0FAE" w:rsidRDefault="003C19FE" w:rsidP="003C19FE">
      <w:r w:rsidRPr="003C19FE">
        <w:t xml:space="preserve">a. _____________________________________________ </w:t>
      </w:r>
    </w:p>
    <w:p w14:paraId="6B72D7A2" w14:textId="77777777" w:rsidR="00FD0FAE" w:rsidRDefault="003C19FE" w:rsidP="003C19FE">
      <w:r w:rsidRPr="003C19FE">
        <w:t xml:space="preserve">gevestigd te: _______________________________________ </w:t>
      </w:r>
    </w:p>
    <w:p w14:paraId="2FC74462" w14:textId="77777777" w:rsidR="003C19FE" w:rsidRPr="003C19FE" w:rsidRDefault="003C19FE" w:rsidP="003C19FE">
      <w:r w:rsidRPr="003C19FE">
        <w:t>KVK-nummer ______________________________</w:t>
      </w:r>
    </w:p>
    <w:p w14:paraId="0A97380D" w14:textId="77777777" w:rsidR="00220940" w:rsidRDefault="00220940" w:rsidP="003C19FE"/>
    <w:p w14:paraId="664DF308" w14:textId="77777777" w:rsidR="00FD0FAE" w:rsidRDefault="003C19FE" w:rsidP="003C19FE">
      <w:r w:rsidRPr="003C19FE">
        <w:t xml:space="preserve">b. _____________________________________________ </w:t>
      </w:r>
    </w:p>
    <w:p w14:paraId="57716F78" w14:textId="77777777" w:rsidR="00FD0FAE" w:rsidRDefault="003C19FE" w:rsidP="003C19FE">
      <w:r w:rsidRPr="003C19FE">
        <w:t xml:space="preserve">gevestigd te: _______________________________________ </w:t>
      </w:r>
    </w:p>
    <w:p w14:paraId="35CE2835" w14:textId="77777777" w:rsidR="003C19FE" w:rsidRPr="003C19FE" w:rsidRDefault="003C19FE" w:rsidP="003C19FE">
      <w:r w:rsidRPr="003C19FE">
        <w:t>KVK-nummer ______________________________</w:t>
      </w:r>
    </w:p>
    <w:p w14:paraId="40E95C62" w14:textId="77777777" w:rsidR="00220940" w:rsidRDefault="00220940" w:rsidP="003C19FE"/>
    <w:p w14:paraId="538A015A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7062CD28" w14:textId="77777777" w:rsidR="00FD0FAE" w:rsidRDefault="00FD0FAE" w:rsidP="003C19FE"/>
    <w:p w14:paraId="19657437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64281F0C" w14:textId="77777777" w:rsidR="00220940" w:rsidRDefault="00220940" w:rsidP="003C19FE"/>
    <w:p w14:paraId="723BEA9F" w14:textId="7A1B73A5" w:rsidR="00FD0FAE" w:rsidRPr="00D93CF8" w:rsidRDefault="609B6E53" w:rsidP="72AA8E64">
      <w:pPr>
        <w:rPr>
          <w:b/>
          <w:bCs/>
          <w:sz w:val="28"/>
          <w:szCs w:val="28"/>
        </w:rPr>
      </w:pPr>
      <w:r w:rsidRPr="4BE45C1E">
        <w:rPr>
          <w:b/>
          <w:bCs/>
          <w:sz w:val="28"/>
          <w:szCs w:val="28"/>
        </w:rPr>
        <w:t>Raamcontract Bodemenergieplan</w:t>
      </w:r>
      <w:r w:rsidR="00FC0D7B">
        <w:rPr>
          <w:b/>
          <w:bCs/>
          <w:sz w:val="28"/>
          <w:szCs w:val="28"/>
        </w:rPr>
        <w:t>nen 2026-2029</w:t>
      </w:r>
    </w:p>
    <w:p w14:paraId="7FA4B8BD" w14:textId="77777777" w:rsidR="00FD0FAE" w:rsidRDefault="00FD0FAE" w:rsidP="003C19FE"/>
    <w:p w14:paraId="6D5028E9" w14:textId="77777777" w:rsidR="003C19FE" w:rsidRDefault="003C19FE" w:rsidP="003C19FE">
      <w:r w:rsidRPr="003C19FE">
        <w:t>uit te voeren voor een bedrag, de omzetbelasting daarin niet inbegrepen, van:</w:t>
      </w:r>
    </w:p>
    <w:p w14:paraId="373E7565" w14:textId="77777777" w:rsidR="00367491" w:rsidRPr="003C19FE" w:rsidRDefault="00367491" w:rsidP="003C19FE"/>
    <w:p w14:paraId="722A7C2E" w14:textId="77777777" w:rsidR="003C19FE" w:rsidRDefault="003C19FE" w:rsidP="003C19FE">
      <w:r w:rsidRPr="003C19FE">
        <w:t>__________________________________________ euro (bedrag in cijfers)</w:t>
      </w:r>
    </w:p>
    <w:p w14:paraId="62EADE67" w14:textId="77777777" w:rsidR="00367491" w:rsidRPr="003C19FE" w:rsidRDefault="00367491" w:rsidP="003C19FE"/>
    <w:p w14:paraId="6763129F" w14:textId="77777777" w:rsidR="00367491" w:rsidRPr="003C19FE" w:rsidRDefault="003C19FE" w:rsidP="003C19FE">
      <w:r w:rsidRPr="003C19FE">
        <w:t>__________________________________________ euro (bedrag in letters).</w:t>
      </w:r>
    </w:p>
    <w:p w14:paraId="5ECE4B9B" w14:textId="77777777" w:rsidR="00BE1DBE" w:rsidRDefault="00BE1DBE" w:rsidP="003C19FE"/>
    <w:p w14:paraId="2B375E17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06215799" w14:textId="77777777" w:rsidR="00367491" w:rsidRPr="003C19FE" w:rsidRDefault="00367491" w:rsidP="003C19FE"/>
    <w:p w14:paraId="482A47BF" w14:textId="77777777" w:rsidR="003C19FE" w:rsidRDefault="003C19FE" w:rsidP="003C19FE">
      <w:r w:rsidRPr="003C19FE">
        <w:t>__________________________________________ euro (bedrag in cijfers)</w:t>
      </w:r>
    </w:p>
    <w:p w14:paraId="190F48F3" w14:textId="77777777" w:rsidR="00367491" w:rsidRPr="003C19FE" w:rsidRDefault="00367491" w:rsidP="003C19FE"/>
    <w:p w14:paraId="7A6E4E97" w14:textId="77777777" w:rsidR="003C19FE" w:rsidRPr="003C19FE" w:rsidRDefault="003C19FE" w:rsidP="003C19FE">
      <w:r w:rsidRPr="003C19FE">
        <w:t>__________________________________________ euro (bedrag in letters).</w:t>
      </w:r>
    </w:p>
    <w:p w14:paraId="74C9FF86" w14:textId="77777777" w:rsidR="00FD0FAE" w:rsidRDefault="00FD0FAE" w:rsidP="003C19FE"/>
    <w:p w14:paraId="045C9D83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7013585E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31320DAD" w14:textId="77777777" w:rsidR="00FD0FAE" w:rsidRDefault="00FD0FAE" w:rsidP="003C19FE"/>
    <w:p w14:paraId="684385AE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016C4A44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3269D551" w14:textId="77777777" w:rsidR="00FD0FAE" w:rsidRDefault="00FD0FAE" w:rsidP="003C19FE"/>
    <w:p w14:paraId="21294A43" w14:textId="77777777" w:rsidR="00367491" w:rsidRDefault="00367491" w:rsidP="003C19FE"/>
    <w:p w14:paraId="4812B668" w14:textId="77777777" w:rsidR="00367491" w:rsidRDefault="00367491" w:rsidP="003C19FE"/>
    <w:p w14:paraId="10EC8F9C" w14:textId="77777777" w:rsidR="00367491" w:rsidRDefault="00367491" w:rsidP="003C19FE"/>
    <w:p w14:paraId="5E4E0AF8" w14:textId="77777777" w:rsidR="00367491" w:rsidRDefault="00367491" w:rsidP="003C19FE"/>
    <w:p w14:paraId="7307A7E1" w14:textId="77777777" w:rsidR="00367491" w:rsidRDefault="00367491" w:rsidP="003C19FE"/>
    <w:p w14:paraId="07C05023" w14:textId="77777777" w:rsidR="00367491" w:rsidRDefault="00367491" w:rsidP="003C19FE"/>
    <w:p w14:paraId="77CF09AE" w14:textId="77777777" w:rsidR="00367491" w:rsidRDefault="00367491" w:rsidP="003C19FE"/>
    <w:p w14:paraId="5CB3568A" w14:textId="77777777" w:rsidR="00367491" w:rsidRDefault="00367491" w:rsidP="003C19FE"/>
    <w:p w14:paraId="670BCF90" w14:textId="77777777" w:rsidR="00367491" w:rsidRDefault="00367491" w:rsidP="003C19FE"/>
    <w:p w14:paraId="4B26A293" w14:textId="77777777" w:rsidR="00367491" w:rsidRDefault="00367491" w:rsidP="003C19FE"/>
    <w:p w14:paraId="2437C462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0A75BB6C" w14:textId="77777777" w:rsidR="00220940" w:rsidRDefault="00220940" w:rsidP="003C19FE"/>
    <w:p w14:paraId="0D5C0A88" w14:textId="77777777" w:rsidR="00B970E4" w:rsidRDefault="00B970E4" w:rsidP="003C19FE"/>
    <w:p w14:paraId="61A3CD36" w14:textId="168BD44B" w:rsidR="003C19FE" w:rsidRPr="003C19FE" w:rsidRDefault="003C19FE" w:rsidP="003C19FE">
      <w:r w:rsidRPr="003C19FE">
        <w:t>De inschrijver(s)</w:t>
      </w:r>
    </w:p>
    <w:p w14:paraId="64048C8C" w14:textId="77777777" w:rsidR="00367491" w:rsidRDefault="00367491" w:rsidP="003C19FE"/>
    <w:p w14:paraId="1D90C156" w14:textId="77777777" w:rsidR="00FD0FAE" w:rsidRDefault="003C19FE" w:rsidP="003C19FE">
      <w:r w:rsidRPr="003C19FE">
        <w:t>a. ___________________________________ (naam)</w:t>
      </w:r>
    </w:p>
    <w:p w14:paraId="5555B7FD" w14:textId="77777777" w:rsidR="00367491" w:rsidRDefault="00367491" w:rsidP="003C19FE"/>
    <w:p w14:paraId="54804425" w14:textId="77777777" w:rsidR="003C19FE" w:rsidRDefault="003C19FE" w:rsidP="003C19FE">
      <w:r w:rsidRPr="003C19FE">
        <w:t xml:space="preserve"> ___________________________________ (functie)</w:t>
      </w:r>
    </w:p>
    <w:p w14:paraId="57C3141C" w14:textId="77777777" w:rsidR="006B77D2" w:rsidRDefault="006B77D2" w:rsidP="006B77D2">
      <w:pPr>
        <w:jc w:val="right"/>
      </w:pPr>
    </w:p>
    <w:p w14:paraId="71E759C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536B03F3" w14:textId="77777777" w:rsidR="00FD0FAE" w:rsidRDefault="00FD0FAE" w:rsidP="003C19FE"/>
    <w:p w14:paraId="4B835C04" w14:textId="77777777" w:rsidR="006B77D2" w:rsidRDefault="006B77D2" w:rsidP="003C19FE"/>
    <w:p w14:paraId="096DDE06" w14:textId="77777777" w:rsidR="00FD0FAE" w:rsidRDefault="003C19FE" w:rsidP="003C19FE">
      <w:r w:rsidRPr="003C19FE">
        <w:t xml:space="preserve">b. ___________________________________ (naam) </w:t>
      </w:r>
    </w:p>
    <w:p w14:paraId="56EB341E" w14:textId="77777777" w:rsidR="00367491" w:rsidRDefault="00367491" w:rsidP="003C19FE"/>
    <w:p w14:paraId="183B359F" w14:textId="77777777" w:rsidR="003C19FE" w:rsidRPr="003C19FE" w:rsidRDefault="003C19FE" w:rsidP="003C19FE">
      <w:r w:rsidRPr="003C19FE">
        <w:t>___________________________________ (functie)</w:t>
      </w:r>
    </w:p>
    <w:p w14:paraId="3284DC9E" w14:textId="77777777" w:rsidR="006B77D2" w:rsidRDefault="006B77D2" w:rsidP="006B77D2">
      <w:pPr>
        <w:jc w:val="right"/>
      </w:pPr>
    </w:p>
    <w:p w14:paraId="2E107AA8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493E5007" w14:textId="77777777" w:rsidR="006B77D2" w:rsidRDefault="006B77D2" w:rsidP="00847FFD"/>
    <w:sectPr w:rsidR="006B77D2" w:rsidSect="00177A29">
      <w:headerReference w:type="default" r:id="rId12"/>
      <w:foot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4DB02" w14:textId="77777777" w:rsidR="00E521C8" w:rsidRDefault="00E521C8" w:rsidP="00220940">
      <w:pPr>
        <w:spacing w:line="240" w:lineRule="auto"/>
      </w:pPr>
      <w:r>
        <w:separator/>
      </w:r>
    </w:p>
  </w:endnote>
  <w:endnote w:type="continuationSeparator" w:id="0">
    <w:p w14:paraId="4256B2F7" w14:textId="77777777" w:rsidR="00E521C8" w:rsidRDefault="00E521C8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137925FD" w14:paraId="3A1576B5" w14:textId="77777777" w:rsidTr="137925FD">
      <w:trPr>
        <w:trHeight w:val="300"/>
      </w:trPr>
      <w:tc>
        <w:tcPr>
          <w:tcW w:w="2830" w:type="dxa"/>
        </w:tcPr>
        <w:p w14:paraId="4A26BA76" w14:textId="5BF12157" w:rsidR="137925FD" w:rsidRDefault="137925FD" w:rsidP="137925FD">
          <w:pPr>
            <w:pStyle w:val="Koptekst"/>
            <w:ind w:left="-115"/>
          </w:pPr>
        </w:p>
      </w:tc>
      <w:tc>
        <w:tcPr>
          <w:tcW w:w="2830" w:type="dxa"/>
        </w:tcPr>
        <w:p w14:paraId="76A1586B" w14:textId="2E127681" w:rsidR="137925FD" w:rsidRDefault="137925FD" w:rsidP="137925FD">
          <w:pPr>
            <w:pStyle w:val="Koptekst"/>
            <w:jc w:val="center"/>
          </w:pPr>
        </w:p>
      </w:tc>
      <w:tc>
        <w:tcPr>
          <w:tcW w:w="2830" w:type="dxa"/>
        </w:tcPr>
        <w:p w14:paraId="5ECB002D" w14:textId="0E00C56E" w:rsidR="137925FD" w:rsidRDefault="137925FD" w:rsidP="137925FD">
          <w:pPr>
            <w:pStyle w:val="Koptekst"/>
            <w:ind w:right="-115"/>
            <w:jc w:val="right"/>
          </w:pPr>
        </w:p>
      </w:tc>
    </w:tr>
  </w:tbl>
  <w:p w14:paraId="7065F0CD" w14:textId="3C721FAA" w:rsidR="137925FD" w:rsidRDefault="137925FD" w:rsidP="137925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DF4F" w14:textId="77777777" w:rsidR="00E521C8" w:rsidRDefault="00E521C8" w:rsidP="00220940">
      <w:pPr>
        <w:spacing w:line="240" w:lineRule="auto"/>
      </w:pPr>
      <w:r>
        <w:separator/>
      </w:r>
    </w:p>
  </w:footnote>
  <w:footnote w:type="continuationSeparator" w:id="0">
    <w:p w14:paraId="38EBA6E1" w14:textId="77777777" w:rsidR="00E521C8" w:rsidRDefault="00E521C8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E117F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FD232F1" w14:textId="1A112A11" w:rsidR="00220940" w:rsidRPr="00220940" w:rsidRDefault="137925FD">
    <w:pPr>
      <w:pStyle w:val="Koptekst"/>
      <w:rPr>
        <w:sz w:val="18"/>
        <w:szCs w:val="18"/>
      </w:rPr>
    </w:pPr>
    <w:r w:rsidRPr="137925FD">
      <w:rPr>
        <w:sz w:val="18"/>
        <w:szCs w:val="18"/>
      </w:rPr>
      <w:t>AI 202</w:t>
    </w:r>
    <w:r w:rsidR="008F1C20">
      <w:rPr>
        <w:sz w:val="18"/>
        <w:szCs w:val="18"/>
      </w:rPr>
      <w:t>6</w:t>
    </w:r>
    <w:r w:rsidRPr="137925FD">
      <w:rPr>
        <w:sz w:val="18"/>
        <w:szCs w:val="18"/>
      </w:rPr>
      <w:t>-0</w:t>
    </w:r>
    <w:r w:rsidR="008F1C20">
      <w:rPr>
        <w:sz w:val="18"/>
        <w:szCs w:val="18"/>
      </w:rPr>
      <w:t>031</w:t>
    </w:r>
    <w:r w:rsidRPr="137925FD">
      <w:rPr>
        <w:sz w:val="18"/>
        <w:szCs w:val="18"/>
      </w:rPr>
      <w:t xml:space="preserve"> </w:t>
    </w:r>
    <w:r w:rsidR="008F1C20">
      <w:rPr>
        <w:sz w:val="18"/>
        <w:szCs w:val="18"/>
      </w:rPr>
      <w:t xml:space="preserve">Raamovereenkomst </w:t>
    </w:r>
    <w:r w:rsidRPr="137925FD">
      <w:rPr>
        <w:sz w:val="18"/>
        <w:szCs w:val="18"/>
      </w:rPr>
      <w:t>Bodemenergieplan</w:t>
    </w:r>
    <w:r w:rsidR="008F1C20">
      <w:rPr>
        <w:sz w:val="18"/>
        <w:szCs w:val="18"/>
      </w:rPr>
      <w:t>nen 2026-20</w:t>
    </w:r>
    <w:r w:rsidR="00A810C2">
      <w:rPr>
        <w:sz w:val="18"/>
        <w:szCs w:val="18"/>
      </w:rPr>
      <w:t>29</w:t>
    </w:r>
  </w:p>
  <w:p w14:paraId="7DF9207D" w14:textId="77777777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59604C8D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6881769">
    <w:abstractNumId w:val="0"/>
  </w:num>
  <w:num w:numId="2" w16cid:durableId="702435788">
    <w:abstractNumId w:val="2"/>
  </w:num>
  <w:num w:numId="3" w16cid:durableId="846677040">
    <w:abstractNumId w:val="6"/>
  </w:num>
  <w:num w:numId="4" w16cid:durableId="820537355">
    <w:abstractNumId w:val="5"/>
  </w:num>
  <w:num w:numId="5" w16cid:durableId="1995718572">
    <w:abstractNumId w:val="0"/>
  </w:num>
  <w:num w:numId="6" w16cid:durableId="2106881926">
    <w:abstractNumId w:val="1"/>
  </w:num>
  <w:num w:numId="7" w16cid:durableId="673068570">
    <w:abstractNumId w:val="4"/>
  </w:num>
  <w:num w:numId="8" w16cid:durableId="1589193522">
    <w:abstractNumId w:val="3"/>
  </w:num>
  <w:num w:numId="9" w16cid:durableId="663583507">
    <w:abstractNumId w:val="6"/>
  </w:num>
  <w:num w:numId="10" w16cid:durableId="848330378">
    <w:abstractNumId w:val="5"/>
  </w:num>
  <w:num w:numId="11" w16cid:durableId="938030345">
    <w:abstractNumId w:val="5"/>
  </w:num>
  <w:num w:numId="12" w16cid:durableId="176389244">
    <w:abstractNumId w:val="5"/>
  </w:num>
  <w:num w:numId="13" w16cid:durableId="454717592">
    <w:abstractNumId w:val="5"/>
  </w:num>
  <w:num w:numId="14" w16cid:durableId="1800686996">
    <w:abstractNumId w:val="5"/>
  </w:num>
  <w:num w:numId="15" w16cid:durableId="1408965576">
    <w:abstractNumId w:val="5"/>
  </w:num>
  <w:num w:numId="16" w16cid:durableId="110831224">
    <w:abstractNumId w:val="5"/>
  </w:num>
  <w:num w:numId="17" w16cid:durableId="148642446">
    <w:abstractNumId w:val="5"/>
  </w:num>
  <w:num w:numId="18" w16cid:durableId="386684030">
    <w:abstractNumId w:val="5"/>
  </w:num>
  <w:num w:numId="19" w16cid:durableId="1263994517">
    <w:abstractNumId w:val="3"/>
  </w:num>
  <w:num w:numId="20" w16cid:durableId="106700833">
    <w:abstractNumId w:val="6"/>
  </w:num>
  <w:num w:numId="21" w16cid:durableId="1575701160">
    <w:abstractNumId w:val="0"/>
  </w:num>
  <w:num w:numId="22" w16cid:durableId="1957249209">
    <w:abstractNumId w:val="1"/>
  </w:num>
  <w:num w:numId="23" w16cid:durableId="547491781">
    <w:abstractNumId w:val="4"/>
  </w:num>
  <w:num w:numId="24" w16cid:durableId="1312447175">
    <w:abstractNumId w:val="0"/>
  </w:num>
  <w:num w:numId="25" w16cid:durableId="469398016">
    <w:abstractNumId w:val="0"/>
  </w:num>
  <w:num w:numId="26" w16cid:durableId="168945330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31FC6"/>
    <w:rsid w:val="000B46D8"/>
    <w:rsid w:val="00177A29"/>
    <w:rsid w:val="00220940"/>
    <w:rsid w:val="00240F2C"/>
    <w:rsid w:val="002B5524"/>
    <w:rsid w:val="00367491"/>
    <w:rsid w:val="00375EF8"/>
    <w:rsid w:val="003B3222"/>
    <w:rsid w:val="003C19FE"/>
    <w:rsid w:val="00424DED"/>
    <w:rsid w:val="00482A4F"/>
    <w:rsid w:val="00527398"/>
    <w:rsid w:val="00632123"/>
    <w:rsid w:val="006428FB"/>
    <w:rsid w:val="00664B71"/>
    <w:rsid w:val="00676204"/>
    <w:rsid w:val="00695244"/>
    <w:rsid w:val="006B77D2"/>
    <w:rsid w:val="006C583D"/>
    <w:rsid w:val="006D24A4"/>
    <w:rsid w:val="007D704E"/>
    <w:rsid w:val="008104C5"/>
    <w:rsid w:val="008402D9"/>
    <w:rsid w:val="0084083E"/>
    <w:rsid w:val="00847FFD"/>
    <w:rsid w:val="0086631D"/>
    <w:rsid w:val="008F1C20"/>
    <w:rsid w:val="009175F9"/>
    <w:rsid w:val="009761CF"/>
    <w:rsid w:val="009B0D92"/>
    <w:rsid w:val="00A03098"/>
    <w:rsid w:val="00A3732E"/>
    <w:rsid w:val="00A53085"/>
    <w:rsid w:val="00A810C2"/>
    <w:rsid w:val="00A86DE4"/>
    <w:rsid w:val="00B970E4"/>
    <w:rsid w:val="00BD0C39"/>
    <w:rsid w:val="00BE1DBE"/>
    <w:rsid w:val="00C20EA3"/>
    <w:rsid w:val="00C47AB5"/>
    <w:rsid w:val="00CC39EC"/>
    <w:rsid w:val="00D93CF8"/>
    <w:rsid w:val="00DD0355"/>
    <w:rsid w:val="00E521C8"/>
    <w:rsid w:val="00EB1492"/>
    <w:rsid w:val="00F04F1A"/>
    <w:rsid w:val="00F12F0D"/>
    <w:rsid w:val="00FC0D7B"/>
    <w:rsid w:val="00FD0FAE"/>
    <w:rsid w:val="00FE2507"/>
    <w:rsid w:val="137925FD"/>
    <w:rsid w:val="3691D1AC"/>
    <w:rsid w:val="4BE45C1E"/>
    <w:rsid w:val="4F44E96E"/>
    <w:rsid w:val="609B6E53"/>
    <w:rsid w:val="72AA8E64"/>
    <w:rsid w:val="7466F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ACC30"/>
  <w15:docId w15:val="{F3F7DB4E-4E50-414B-820F-7CA7915D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bef4104f-fb2e-4504-9317-91fcce1a9073">AMSSW-153709425-257475</_dlc_DocId>
    <_dlc_DocIdUrl xmlns="bef4104f-fb2e-4504-9317-91fcce1a9073">
      <Url>https://hoofdstad.sharepoint.com/sites/SW-RE-IB-IAABTCBT/_layouts/15/DocIdRedir.aspx?ID=AMSSW-153709425-257475</Url>
      <Description>AMSSW-153709425-257475</Description>
    </_dlc_DocIdUrl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907DF0E5-1BF8-4A08-B0F7-9C41878D1D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3CE835-405C-495E-9B09-7043815393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F99A5-A280-4B79-9E88-86B9EA10A88E}">
  <ds:schemaRefs>
    <ds:schemaRef ds:uri="http://schemas.microsoft.com/office/2006/metadata/properties"/>
    <ds:schemaRef ds:uri="http://schemas.microsoft.com/office/infopath/2007/PartnerControls"/>
    <ds:schemaRef ds:uri="b0358efb-0178-4ea7-bb43-0f0b81b8998a"/>
    <ds:schemaRef ds:uri="451ceeed-c77b-4a37-aea6-85893f5a9fb4"/>
    <ds:schemaRef ds:uri="0d3dca09-cdda-46c7-824f-e34411e6f118"/>
  </ds:schemaRefs>
</ds:datastoreItem>
</file>

<file path=customXml/itemProps4.xml><?xml version="1.0" encoding="utf-8"?>
<ds:datastoreItem xmlns:ds="http://schemas.openxmlformats.org/officeDocument/2006/customXml" ds:itemID="{CF3A9FF7-4BCE-40B3-B2F1-7D920C4D983E}"/>
</file>

<file path=customXml/itemProps5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E065102-790A-470B-B073-D507CAC83452}"/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1</TotalTime>
  <Pages>2</Pages>
  <Words>324</Words>
  <Characters>1787</Characters>
  <Application>Microsoft Office Word</Application>
  <DocSecurity>0</DocSecurity>
  <Lines>14</Lines>
  <Paragraphs>4</Paragraphs>
  <ScaleCrop>false</ScaleCrop>
  <Company>Gemeente Amsterdam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Kramer, Thera de</cp:lastModifiedBy>
  <cp:revision>11</cp:revision>
  <dcterms:created xsi:type="dcterms:W3CDTF">2024-06-17T09:23:00Z</dcterms:created>
  <dcterms:modified xsi:type="dcterms:W3CDTF">2026-04-10T06:45:00Z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MediaServiceImageTags">
    <vt:lpwstr/>
  </property>
  <property fmtid="{D5CDD505-2E9C-101B-9397-08002B2CF9AE}" pid="4" name="_dlc_DocIdItemGuid">
    <vt:lpwstr>154816bf-0c67-4319-aa2a-e8d12d20dd6d</vt:lpwstr>
  </property>
  <property fmtid="{D5CDD505-2E9C-101B-9397-08002B2CF9AE}" pid="5" name="TaxKeyword">
    <vt:lpwstr/>
  </property>
  <property fmtid="{D5CDD505-2E9C-101B-9397-08002B2CF9AE}" pid="6" name="ProcesUIE">
    <vt:lpwstr/>
  </property>
  <property fmtid="{D5CDD505-2E9C-101B-9397-08002B2CF9AE}" pid="7" name="TaxKeywordTaxHTField">
    <vt:lpwstr/>
  </property>
  <property fmtid="{D5CDD505-2E9C-101B-9397-08002B2CF9AE}" pid="8" name="o9843c32398347749b68fe87508cb4e2">
    <vt:lpwstr/>
  </property>
</Properties>
</file>